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客户财产返还记录</w:t>
      </w:r>
    </w:p>
    <w:p>
      <w:r>
        <w:t>记录编号：FM-080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返还日期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财产名称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状态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返还方式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客户签收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